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2D3" w:rsidRDefault="00887A63" w:rsidP="002752D3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№13</w:t>
      </w:r>
      <w:bookmarkStart w:id="0" w:name="_GoBack"/>
      <w:bookmarkEnd w:id="0"/>
    </w:p>
    <w:p w:rsidR="0000480A" w:rsidRPr="00207FF0" w:rsidRDefault="0000480A" w:rsidP="002752D3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Извлечено из ООП ООО утвержденного</w:t>
      </w: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приказом директора МКОУ «СОШ №20» г</w:t>
      </w:r>
      <w:r w:rsidR="00A741D7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.о.Нальчик от 29.08.2025г. № 225</w:t>
      </w: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  <w:t>РАБОЧАЯ ПРОГРАММА</w:t>
      </w: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учебного курса 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Вероятность и статистика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2752D3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обучающихся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7-9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классов</w:t>
      </w: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изменениями и дополнениями на 1 сентября 2025 года</w:t>
      </w: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F30751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Нальчик, 25</w:t>
      </w:r>
    </w:p>
    <w:p w:rsidR="002752D3" w:rsidRDefault="002752D3" w:rsidP="002752D3">
      <w:pPr>
        <w:spacing w:after="200" w:line="276" w:lineRule="auto"/>
        <w:rPr>
          <w:rFonts w:ascii="Calibri" w:eastAsia="Calibri" w:hAnsi="Calibri" w:cs="Times New Roman"/>
        </w:rPr>
      </w:pPr>
    </w:p>
    <w:p w:rsidR="002752D3" w:rsidRDefault="002752D3" w:rsidP="002752D3">
      <w:pPr>
        <w:spacing w:after="200" w:line="276" w:lineRule="auto"/>
        <w:rPr>
          <w:rFonts w:ascii="Calibri" w:eastAsia="Calibri" w:hAnsi="Calibri" w:cs="Times New Roman"/>
        </w:rPr>
      </w:pPr>
    </w:p>
    <w:p w:rsidR="002752D3" w:rsidRDefault="002752D3" w:rsidP="002752D3">
      <w:pPr>
        <w:spacing w:after="200" w:line="276" w:lineRule="auto"/>
        <w:rPr>
          <w:rFonts w:ascii="Calibri" w:eastAsia="Calibri" w:hAnsi="Calibri" w:cs="Times New Roman"/>
        </w:rPr>
      </w:pPr>
    </w:p>
    <w:p w:rsidR="002752D3" w:rsidRDefault="002752D3" w:rsidP="002752D3">
      <w:pPr>
        <w:spacing w:after="200" w:line="276" w:lineRule="auto"/>
        <w:rPr>
          <w:rFonts w:ascii="Calibri" w:eastAsia="Calibri" w:hAnsi="Calibri" w:cs="Times New Roman"/>
        </w:rPr>
      </w:pPr>
    </w:p>
    <w:p w:rsidR="002752D3" w:rsidRPr="00232337" w:rsidRDefault="002752D3" w:rsidP="002752D3">
      <w:pPr>
        <w:spacing w:after="200" w:line="276" w:lineRule="auto"/>
        <w:rPr>
          <w:rFonts w:ascii="Calibri" w:eastAsia="Calibri" w:hAnsi="Calibri" w:cs="Times New Roman"/>
        </w:rPr>
        <w:sectPr w:rsidR="002752D3" w:rsidRPr="00232337">
          <w:pgSz w:w="11906" w:h="16383"/>
          <w:pgMar w:top="1134" w:right="850" w:bottom="1134" w:left="1701" w:header="720" w:footer="720" w:gutter="0"/>
          <w:cols w:space="720"/>
        </w:sectPr>
      </w:pPr>
    </w:p>
    <w:p w:rsidR="002752D3" w:rsidRPr="00232337" w:rsidRDefault="002752D3" w:rsidP="002752D3">
      <w:pPr>
        <w:spacing w:after="200" w:line="276" w:lineRule="auto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ПОЯСНИТЕЛЬНАЯ ЗАПИСКА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lastRenderedPageBreak/>
        <w:t>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1" w:name="b3c9237e-6172-48ee-b1c7-f6774da89513"/>
      <w:r w:rsidRPr="0041454C">
        <w:rPr>
          <w:rFonts w:ascii="Times New Roman" w:eastAsia="Calibri" w:hAnsi="Times New Roman" w:cs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1"/>
    </w:p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</w:rPr>
        <w:sectPr w:rsidR="002752D3" w:rsidRPr="0041454C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37744616"/>
    </w:p>
    <w:bookmarkEnd w:id="2"/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СОДЕРЖАНИЕ ОБУЧЕНИЯ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7 КЛАСС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8 КЛАСС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Представление данных в виде таблиц, диаграмм, графиков.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</w:rPr>
        <w:sectPr w:rsidR="002752D3" w:rsidRPr="0041454C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37744611"/>
    </w:p>
    <w:bookmarkEnd w:id="3"/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 xml:space="preserve">Личностные результаты 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1) патриотическое воспитание: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2) гражданское и духовно-нравственное воспитание: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3) трудовое воспитание: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4) эстетическое воспитание: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5) ценности научного познания: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7) экологическое воспитание: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 логические действия: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 исследовательские действия</w:t>
      </w:r>
      <w:r w:rsidRPr="0041454C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2752D3" w:rsidRPr="0041454C" w:rsidRDefault="002752D3" w:rsidP="002752D3">
      <w:pPr>
        <w:numPr>
          <w:ilvl w:val="0"/>
          <w:numId w:val="30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752D3" w:rsidRPr="0041454C" w:rsidRDefault="002752D3" w:rsidP="002752D3">
      <w:pPr>
        <w:numPr>
          <w:ilvl w:val="0"/>
          <w:numId w:val="30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752D3" w:rsidRPr="0041454C" w:rsidRDefault="002752D3" w:rsidP="002752D3">
      <w:pPr>
        <w:numPr>
          <w:ilvl w:val="0"/>
          <w:numId w:val="30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752D3" w:rsidRPr="0041454C" w:rsidRDefault="002752D3" w:rsidP="002752D3">
      <w:pPr>
        <w:numPr>
          <w:ilvl w:val="0"/>
          <w:numId w:val="30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Работа с информацией:</w:t>
      </w:r>
    </w:p>
    <w:p w:rsidR="002752D3" w:rsidRPr="0041454C" w:rsidRDefault="002752D3" w:rsidP="002752D3">
      <w:pPr>
        <w:numPr>
          <w:ilvl w:val="0"/>
          <w:numId w:val="4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2752D3" w:rsidRPr="0041454C" w:rsidRDefault="002752D3" w:rsidP="002752D3">
      <w:pPr>
        <w:numPr>
          <w:ilvl w:val="0"/>
          <w:numId w:val="4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752D3" w:rsidRPr="0041454C" w:rsidRDefault="002752D3" w:rsidP="002752D3">
      <w:pPr>
        <w:numPr>
          <w:ilvl w:val="0"/>
          <w:numId w:val="4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752D3" w:rsidRPr="0041454C" w:rsidRDefault="002752D3" w:rsidP="002752D3">
      <w:pPr>
        <w:numPr>
          <w:ilvl w:val="0"/>
          <w:numId w:val="4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Коммуникативные универсальные учебные действия: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Самоорганизация:</w:t>
      </w:r>
    </w:p>
    <w:p w:rsidR="002752D3" w:rsidRPr="0041454C" w:rsidRDefault="002752D3" w:rsidP="002752D3">
      <w:pPr>
        <w:numPr>
          <w:ilvl w:val="0"/>
          <w:numId w:val="4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Самоконтроль, эмоциональный интеллект:</w:t>
      </w:r>
    </w:p>
    <w:p w:rsidR="002752D3" w:rsidRPr="0041454C" w:rsidRDefault="002752D3" w:rsidP="002752D3">
      <w:pPr>
        <w:numPr>
          <w:ilvl w:val="0"/>
          <w:numId w:val="4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2752D3" w:rsidRPr="0041454C" w:rsidRDefault="002752D3" w:rsidP="002752D3">
      <w:pPr>
        <w:numPr>
          <w:ilvl w:val="0"/>
          <w:numId w:val="4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752D3" w:rsidRPr="0041454C" w:rsidRDefault="002752D3" w:rsidP="002752D3">
      <w:pPr>
        <w:numPr>
          <w:ilvl w:val="0"/>
          <w:numId w:val="4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в 7 классе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в 8 классе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в 9 классе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</w:rPr>
        <w:sectPr w:rsidR="002752D3" w:rsidRPr="0041454C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37744612"/>
    </w:p>
    <w:bookmarkEnd w:id="4"/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</w:t>
      </w: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14"/>
        <w:gridCol w:w="1594"/>
        <w:gridCol w:w="1843"/>
        <w:gridCol w:w="1912"/>
        <w:gridCol w:w="2790"/>
      </w:tblGrid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06"/>
        <w:gridCol w:w="1592"/>
        <w:gridCol w:w="1843"/>
        <w:gridCol w:w="1912"/>
        <w:gridCol w:w="2802"/>
      </w:tblGrid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490"/>
        <w:gridCol w:w="1587"/>
        <w:gridCol w:w="1843"/>
        <w:gridCol w:w="1912"/>
        <w:gridCol w:w="2826"/>
      </w:tblGrid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37744613"/>
    </w:p>
    <w:bookmarkEnd w:id="5"/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ПОУРОЧНОЕ ПЛАНИРОВАНИЕ </w:t>
      </w: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3693"/>
        <w:gridCol w:w="1210"/>
        <w:gridCol w:w="1843"/>
        <w:gridCol w:w="1912"/>
        <w:gridCol w:w="1349"/>
        <w:gridCol w:w="2863"/>
      </w:tblGrid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324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390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69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eecc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Цепь и цикл. Путь в графе.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efbaa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efec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3879"/>
        <w:gridCol w:w="1147"/>
        <w:gridCol w:w="1843"/>
        <w:gridCol w:w="1912"/>
        <w:gridCol w:w="1349"/>
        <w:gridCol w:w="2839"/>
      </w:tblGrid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029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076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"Статистика.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9"/>
        <w:gridCol w:w="3703"/>
        <w:gridCol w:w="1217"/>
        <w:gridCol w:w="1843"/>
        <w:gridCol w:w="1912"/>
        <w:gridCol w:w="1349"/>
        <w:gridCol w:w="2839"/>
      </w:tblGrid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893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7744614"/>
    </w:p>
    <w:bookmarkEnd w:id="6"/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A30BEA" w:rsidRPr="00D64560" w:rsidRDefault="00887A63" w:rsidP="00A30BEA">
      <w:pPr>
        <w:numPr>
          <w:ilvl w:val="0"/>
          <w:numId w:val="49"/>
        </w:numPr>
        <w:shd w:val="clear" w:color="auto" w:fill="FFFFFF"/>
        <w:spacing w:after="120" w:line="240" w:lineRule="auto"/>
        <w:ind w:left="450"/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</w:pPr>
      <w:hyperlink r:id="rId113" w:tgtFrame="_blank" w:history="1">
        <w:r w:rsidR="00A30BEA" w:rsidRPr="00D64560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>ВЕРОЯТНОСТЬ И СТАТИСТИКА УЧЕБНИК 1 ЧАСТЬ 7-9 КЛАССЫ, ВЫСОЦКИЙ, ЯЩЕНКО 2023 ГОД.PDF</w:t>
        </w:r>
      </w:hyperlink>
      <w:r w:rsidR="00A30BEA" w:rsidRPr="00D64560"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  <w:t> 43 Мб,</w:t>
      </w:r>
    </w:p>
    <w:p w:rsidR="00A30BEA" w:rsidRPr="00D64560" w:rsidRDefault="00887A63" w:rsidP="00A30BEA">
      <w:pPr>
        <w:numPr>
          <w:ilvl w:val="0"/>
          <w:numId w:val="49"/>
        </w:numPr>
        <w:shd w:val="clear" w:color="auto" w:fill="FFFFFF"/>
        <w:spacing w:after="120" w:line="240" w:lineRule="auto"/>
        <w:ind w:left="450"/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</w:pPr>
      <w:hyperlink r:id="rId114" w:tgtFrame="_blank" w:history="1">
        <w:r w:rsidR="00A30BEA" w:rsidRPr="00D64560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>ВЕРОЯТНОСТЬ И СТАТИСТИКА УЧЕБНИК 2 ЧАСТЬ 7-9 КЛАССЫ, ВЫСОЦКИЙ, ЯЩЕНКО 2023 ГОД.PDF</w:t>
        </w:r>
      </w:hyperlink>
      <w:r w:rsidR="00A30BEA" w:rsidRPr="00D64560"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  <w:t> 28.2 Мб,</w:t>
      </w:r>
    </w:p>
    <w:p w:rsidR="00A30BEA" w:rsidRPr="00D64560" w:rsidRDefault="00887A63" w:rsidP="00A30BEA">
      <w:pPr>
        <w:numPr>
          <w:ilvl w:val="0"/>
          <w:numId w:val="49"/>
        </w:numPr>
        <w:shd w:val="clear" w:color="auto" w:fill="FFFFFF"/>
        <w:spacing w:after="120" w:line="240" w:lineRule="auto"/>
        <w:ind w:left="450"/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</w:pPr>
      <w:hyperlink r:id="rId115" w:tgtFrame="_blank" w:history="1">
        <w:r w:rsidR="00A30BEA" w:rsidRPr="00D64560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>ВЕРОЯТНОСТЬ И СТАТИСТИКА ПОСОБИЕ ДЛЯ УЧИТЕЛЯ 7-9 КЛ ЯЩЕНКО 2023.PDF</w:t>
        </w:r>
      </w:hyperlink>
      <w:r w:rsidR="00A30BEA" w:rsidRPr="00D64560"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  <w:t> 1.1 Мб,</w:t>
      </w: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A30BEA" w:rsidRDefault="00887A63" w:rsidP="00A30B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6" w:history="1">
        <w:r w:rsidR="00A30BEA" w:rsidRPr="0040457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https://resh.edu.ru/</w:t>
        </w:r>
      </w:hyperlink>
      <w:r w:rsidR="00A30BEA" w:rsidRPr="0040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задания с </w:t>
      </w:r>
      <w:hyperlink r:id="rId117" w:history="1">
        <w:r w:rsidR="00A30BEA" w:rsidRPr="0040457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https://uchi.ru/payments/products</w:t>
        </w:r>
      </w:hyperlink>
      <w:r w:rsidR="00A30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438C" w:rsidRDefault="00A30BEA" w:rsidP="00A30BE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6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издание «Открытая </w:t>
      </w:r>
      <w:r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математика» </w:t>
      </w:r>
    </w:p>
    <w:p w:rsidR="00A30BEA" w:rsidRDefault="00887A63" w:rsidP="00A30BEA">
      <w:pPr>
        <w:rPr>
          <w:rFonts w:ascii="Times New Roman" w:eastAsia="Times New Roman" w:hAnsi="Times New Roman" w:cs="Times New Roman"/>
          <w:color w:val="267F8C"/>
          <w:sz w:val="28"/>
          <w:szCs w:val="28"/>
          <w:u w:val="single"/>
          <w:lang w:eastAsia="ru-RU"/>
        </w:rPr>
      </w:pPr>
      <w:hyperlink r:id="rId118" w:tgtFrame="_blank" w:history="1">
        <w:r w:rsidR="00A30BEA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https://mathematics.ru/textbook1/content.html</w:t>
        </w:r>
      </w:hyperlink>
    </w:p>
    <w:p w:rsidR="00A30BEA" w:rsidRPr="00D164A0" w:rsidRDefault="00887A63" w:rsidP="00A30B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19" w:tgtFrame="_blank" w:history="1">
        <w:r w:rsidR="00A30BEA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http://www.unimath.ru/</w:t>
        </w:r>
      </w:hyperlink>
      <w:r w:rsidR="00A30BEA"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Математика в школе: поурочные планы;</w:t>
      </w: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2752D3" w:rsidRDefault="002752D3" w:rsidP="002752D3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64560" w:rsidRPr="00D64560" w:rsidRDefault="00887A63" w:rsidP="00D645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hyperlink r:id="rId120" w:tgtFrame="_blank" w:history="1"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http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://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school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-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collection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.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edu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.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ru</w:t>
        </w:r>
      </w:hyperlink>
      <w:r w:rsidR="00D64560" w:rsidRPr="00D64560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 – Единая коллекция цифровых образовательных ресурсов</w:t>
      </w:r>
    </w:p>
    <w:p w:rsidR="00D64560" w:rsidRPr="00D64560" w:rsidRDefault="00887A63" w:rsidP="00D645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hyperlink r:id="rId121" w:tgtFrame="_blank" w:history="1"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https://edu.gov.ru/</w:t>
        </w:r>
      </w:hyperlink>
      <w:r w:rsidR="00D64560" w:rsidRPr="00D64560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 - </w:t>
      </w:r>
      <w:r w:rsidR="00D64560" w:rsidRPr="00D6456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eastAsia="ru-RU"/>
        </w:rPr>
        <w:t>Министерство просвещения Российской Федерации</w:t>
      </w:r>
    </w:p>
    <w:p w:rsidR="00D64560" w:rsidRPr="00D64560" w:rsidRDefault="00887A63" w:rsidP="00D645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hyperlink r:id="rId122" w:tgtFrame="_blank" w:history="1"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http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://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fipi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.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ru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/</w:t>
        </w:r>
      </w:hyperlink>
      <w:r w:rsidR="00D64560" w:rsidRPr="00D64560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 - ФГБНУ «Федеральный институт педагогических измерений»</w:t>
      </w:r>
    </w:p>
    <w:p w:rsidR="00D64560" w:rsidRPr="00D64560" w:rsidRDefault="00887A63" w:rsidP="00D645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hyperlink r:id="rId123" w:tgtFrame="_blank" w:history="1"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http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://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www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.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dioo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.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ru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/</w:t>
        </w:r>
      </w:hyperlink>
      <w:r w:rsidR="00D64560" w:rsidRPr="00D64560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 - Международный центр современных методик преподавания DIOO</w:t>
      </w:r>
    </w:p>
    <w:p w:rsidR="00D64560" w:rsidRPr="0041454C" w:rsidRDefault="00D64560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DC59FF" w:rsidRDefault="00DC59FF"/>
    <w:sectPr w:rsidR="00DC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25F31C2"/>
    <w:multiLevelType w:val="hybridMultilevel"/>
    <w:tmpl w:val="184C8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066745AE"/>
    <w:multiLevelType w:val="multilevel"/>
    <w:tmpl w:val="53763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014385"/>
    <w:multiLevelType w:val="multilevel"/>
    <w:tmpl w:val="FE164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6774D0"/>
    <w:multiLevelType w:val="multilevel"/>
    <w:tmpl w:val="43385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216836"/>
    <w:multiLevelType w:val="multilevel"/>
    <w:tmpl w:val="350ED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2F08D4"/>
    <w:multiLevelType w:val="multilevel"/>
    <w:tmpl w:val="AA54F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B10ECE"/>
    <w:multiLevelType w:val="multilevel"/>
    <w:tmpl w:val="59F20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DC1FD2"/>
    <w:multiLevelType w:val="hybridMultilevel"/>
    <w:tmpl w:val="DE446B48"/>
    <w:lvl w:ilvl="0" w:tplc="1684083C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68858C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CA362CC4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E17AA712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E272B06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D3EA78B4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2DCA104C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A9BC2D3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A32C4932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AFA1F5B"/>
    <w:multiLevelType w:val="multilevel"/>
    <w:tmpl w:val="316EC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A4120C"/>
    <w:multiLevelType w:val="multilevel"/>
    <w:tmpl w:val="FD369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154B8E"/>
    <w:multiLevelType w:val="multilevel"/>
    <w:tmpl w:val="B7F6D8A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D2DED"/>
    <w:multiLevelType w:val="hybridMultilevel"/>
    <w:tmpl w:val="1C6A6F70"/>
    <w:lvl w:ilvl="0" w:tplc="A48C18F4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B64144">
      <w:numFmt w:val="bullet"/>
      <w:lvlText w:val="•"/>
      <w:lvlJc w:val="left"/>
      <w:pPr>
        <w:ind w:left="1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F3C3740">
      <w:numFmt w:val="bullet"/>
      <w:lvlText w:val="•"/>
      <w:lvlJc w:val="left"/>
      <w:pPr>
        <w:ind w:left="1357" w:hanging="169"/>
      </w:pPr>
      <w:rPr>
        <w:rFonts w:hint="default"/>
        <w:lang w:val="ru-RU" w:eastAsia="en-US" w:bidi="ar-SA"/>
      </w:rPr>
    </w:lvl>
    <w:lvl w:ilvl="3" w:tplc="F76CA350">
      <w:numFmt w:val="bullet"/>
      <w:lvlText w:val="•"/>
      <w:lvlJc w:val="left"/>
      <w:pPr>
        <w:ind w:left="2375" w:hanging="169"/>
      </w:pPr>
      <w:rPr>
        <w:rFonts w:hint="default"/>
        <w:lang w:val="ru-RU" w:eastAsia="en-US" w:bidi="ar-SA"/>
      </w:rPr>
    </w:lvl>
    <w:lvl w:ilvl="4" w:tplc="9D880B9C">
      <w:numFmt w:val="bullet"/>
      <w:lvlText w:val="•"/>
      <w:lvlJc w:val="left"/>
      <w:pPr>
        <w:ind w:left="3392" w:hanging="169"/>
      </w:pPr>
      <w:rPr>
        <w:rFonts w:hint="default"/>
        <w:lang w:val="ru-RU" w:eastAsia="en-US" w:bidi="ar-SA"/>
      </w:rPr>
    </w:lvl>
    <w:lvl w:ilvl="5" w:tplc="BEC2B9AC">
      <w:numFmt w:val="bullet"/>
      <w:lvlText w:val="•"/>
      <w:lvlJc w:val="left"/>
      <w:pPr>
        <w:ind w:left="4410" w:hanging="169"/>
      </w:pPr>
      <w:rPr>
        <w:rFonts w:hint="default"/>
        <w:lang w:val="ru-RU" w:eastAsia="en-US" w:bidi="ar-SA"/>
      </w:rPr>
    </w:lvl>
    <w:lvl w:ilvl="6" w:tplc="8872F3F4">
      <w:numFmt w:val="bullet"/>
      <w:lvlText w:val="•"/>
      <w:lvlJc w:val="left"/>
      <w:pPr>
        <w:ind w:left="5428" w:hanging="169"/>
      </w:pPr>
      <w:rPr>
        <w:rFonts w:hint="default"/>
        <w:lang w:val="ru-RU" w:eastAsia="en-US" w:bidi="ar-SA"/>
      </w:rPr>
    </w:lvl>
    <w:lvl w:ilvl="7" w:tplc="979E2820">
      <w:numFmt w:val="bullet"/>
      <w:lvlText w:val="•"/>
      <w:lvlJc w:val="left"/>
      <w:pPr>
        <w:ind w:left="6445" w:hanging="169"/>
      </w:pPr>
      <w:rPr>
        <w:rFonts w:hint="default"/>
        <w:lang w:val="ru-RU" w:eastAsia="en-US" w:bidi="ar-SA"/>
      </w:rPr>
    </w:lvl>
    <w:lvl w:ilvl="8" w:tplc="CC9871B0">
      <w:numFmt w:val="bullet"/>
      <w:lvlText w:val="•"/>
      <w:lvlJc w:val="left"/>
      <w:pPr>
        <w:ind w:left="7463" w:hanging="169"/>
      </w:pPr>
      <w:rPr>
        <w:rFonts w:hint="default"/>
        <w:lang w:val="ru-RU" w:eastAsia="en-US" w:bidi="ar-SA"/>
      </w:rPr>
    </w:lvl>
  </w:abstractNum>
  <w:abstractNum w:abstractNumId="18" w15:restartNumberingAfterBreak="0">
    <w:nsid w:val="20F76737"/>
    <w:multiLevelType w:val="hybridMultilevel"/>
    <w:tmpl w:val="103AD5A4"/>
    <w:lvl w:ilvl="0" w:tplc="8ECA795C">
      <w:numFmt w:val="bullet"/>
      <w:lvlText w:val=""/>
      <w:lvlJc w:val="left"/>
      <w:pPr>
        <w:ind w:left="709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74A838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2" w:tplc="FBBE2F2E">
      <w:numFmt w:val="bullet"/>
      <w:lvlText w:val="•"/>
      <w:lvlJc w:val="left"/>
      <w:pPr>
        <w:ind w:left="2431" w:hanging="567"/>
      </w:pPr>
      <w:rPr>
        <w:rFonts w:hint="default"/>
        <w:lang w:val="ru-RU" w:eastAsia="en-US" w:bidi="ar-SA"/>
      </w:rPr>
    </w:lvl>
    <w:lvl w:ilvl="3" w:tplc="7D70BDBE">
      <w:numFmt w:val="bullet"/>
      <w:lvlText w:val="•"/>
      <w:lvlJc w:val="left"/>
      <w:pPr>
        <w:ind w:left="3296" w:hanging="567"/>
      </w:pPr>
      <w:rPr>
        <w:rFonts w:hint="default"/>
        <w:lang w:val="ru-RU" w:eastAsia="en-US" w:bidi="ar-SA"/>
      </w:rPr>
    </w:lvl>
    <w:lvl w:ilvl="4" w:tplc="BE88132A">
      <w:numFmt w:val="bullet"/>
      <w:lvlText w:val="•"/>
      <w:lvlJc w:val="left"/>
      <w:pPr>
        <w:ind w:left="4162" w:hanging="567"/>
      </w:pPr>
      <w:rPr>
        <w:rFonts w:hint="default"/>
        <w:lang w:val="ru-RU" w:eastAsia="en-US" w:bidi="ar-SA"/>
      </w:rPr>
    </w:lvl>
    <w:lvl w:ilvl="5" w:tplc="84B46586">
      <w:numFmt w:val="bullet"/>
      <w:lvlText w:val="•"/>
      <w:lvlJc w:val="left"/>
      <w:pPr>
        <w:ind w:left="5028" w:hanging="567"/>
      </w:pPr>
      <w:rPr>
        <w:rFonts w:hint="default"/>
        <w:lang w:val="ru-RU" w:eastAsia="en-US" w:bidi="ar-SA"/>
      </w:rPr>
    </w:lvl>
    <w:lvl w:ilvl="6" w:tplc="32BEF6F6">
      <w:numFmt w:val="bullet"/>
      <w:lvlText w:val="•"/>
      <w:lvlJc w:val="left"/>
      <w:pPr>
        <w:ind w:left="5893" w:hanging="567"/>
      </w:pPr>
      <w:rPr>
        <w:rFonts w:hint="default"/>
        <w:lang w:val="ru-RU" w:eastAsia="en-US" w:bidi="ar-SA"/>
      </w:rPr>
    </w:lvl>
    <w:lvl w:ilvl="7" w:tplc="FCAAC470">
      <w:numFmt w:val="bullet"/>
      <w:lvlText w:val="•"/>
      <w:lvlJc w:val="left"/>
      <w:pPr>
        <w:ind w:left="6759" w:hanging="567"/>
      </w:pPr>
      <w:rPr>
        <w:rFonts w:hint="default"/>
        <w:lang w:val="ru-RU" w:eastAsia="en-US" w:bidi="ar-SA"/>
      </w:rPr>
    </w:lvl>
    <w:lvl w:ilvl="8" w:tplc="A47EE1F8">
      <w:numFmt w:val="bullet"/>
      <w:lvlText w:val="•"/>
      <w:lvlJc w:val="left"/>
      <w:pPr>
        <w:ind w:left="7625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4755A64"/>
    <w:multiLevelType w:val="multilevel"/>
    <w:tmpl w:val="F926AA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FF6C2B"/>
    <w:multiLevelType w:val="multilevel"/>
    <w:tmpl w:val="FB663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D606A00"/>
    <w:multiLevelType w:val="multilevel"/>
    <w:tmpl w:val="AC3893E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DDC05D9"/>
    <w:multiLevelType w:val="hybridMultilevel"/>
    <w:tmpl w:val="0E46D2A0"/>
    <w:lvl w:ilvl="0" w:tplc="F034893C">
      <w:start w:val="1"/>
      <w:numFmt w:val="decimal"/>
      <w:lvlText w:val="%1."/>
      <w:lvlJc w:val="left"/>
      <w:pPr>
        <w:ind w:left="358" w:hanging="35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8985C5E">
      <w:start w:val="1"/>
      <w:numFmt w:val="decimal"/>
      <w:lvlText w:val="%2."/>
      <w:lvlJc w:val="left"/>
      <w:pPr>
        <w:ind w:left="831" w:hanging="33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2" w:tplc="0AF4B564">
      <w:numFmt w:val="bullet"/>
      <w:lvlText w:val="•"/>
      <w:lvlJc w:val="left"/>
      <w:pPr>
        <w:ind w:left="1735" w:hanging="332"/>
      </w:pPr>
      <w:rPr>
        <w:lang w:val="ru-RU" w:eastAsia="ru-RU" w:bidi="ru-RU"/>
      </w:rPr>
    </w:lvl>
    <w:lvl w:ilvl="3" w:tplc="2D22C9F2">
      <w:numFmt w:val="bullet"/>
      <w:lvlText w:val="•"/>
      <w:lvlJc w:val="left"/>
      <w:pPr>
        <w:ind w:left="2635" w:hanging="332"/>
      </w:pPr>
      <w:rPr>
        <w:lang w:val="ru-RU" w:eastAsia="ru-RU" w:bidi="ru-RU"/>
      </w:rPr>
    </w:lvl>
    <w:lvl w:ilvl="4" w:tplc="FC7A625A">
      <w:numFmt w:val="bullet"/>
      <w:lvlText w:val="•"/>
      <w:lvlJc w:val="left"/>
      <w:pPr>
        <w:ind w:left="3535" w:hanging="332"/>
      </w:pPr>
      <w:rPr>
        <w:lang w:val="ru-RU" w:eastAsia="ru-RU" w:bidi="ru-RU"/>
      </w:rPr>
    </w:lvl>
    <w:lvl w:ilvl="5" w:tplc="7CD2FA14">
      <w:numFmt w:val="bullet"/>
      <w:lvlText w:val="•"/>
      <w:lvlJc w:val="left"/>
      <w:pPr>
        <w:ind w:left="4435" w:hanging="332"/>
      </w:pPr>
      <w:rPr>
        <w:lang w:val="ru-RU" w:eastAsia="ru-RU" w:bidi="ru-RU"/>
      </w:rPr>
    </w:lvl>
    <w:lvl w:ilvl="6" w:tplc="531493AA">
      <w:numFmt w:val="bullet"/>
      <w:lvlText w:val="•"/>
      <w:lvlJc w:val="left"/>
      <w:pPr>
        <w:ind w:left="5335" w:hanging="332"/>
      </w:pPr>
      <w:rPr>
        <w:lang w:val="ru-RU" w:eastAsia="ru-RU" w:bidi="ru-RU"/>
      </w:rPr>
    </w:lvl>
    <w:lvl w:ilvl="7" w:tplc="63762C1E">
      <w:numFmt w:val="bullet"/>
      <w:lvlText w:val="•"/>
      <w:lvlJc w:val="left"/>
      <w:pPr>
        <w:ind w:left="6235" w:hanging="332"/>
      </w:pPr>
      <w:rPr>
        <w:lang w:val="ru-RU" w:eastAsia="ru-RU" w:bidi="ru-RU"/>
      </w:rPr>
    </w:lvl>
    <w:lvl w:ilvl="8" w:tplc="EE6C6136">
      <w:numFmt w:val="bullet"/>
      <w:lvlText w:val="•"/>
      <w:lvlJc w:val="left"/>
      <w:pPr>
        <w:ind w:left="7135" w:hanging="332"/>
      </w:pPr>
      <w:rPr>
        <w:lang w:val="ru-RU" w:eastAsia="ru-RU" w:bidi="ru-RU"/>
      </w:rPr>
    </w:lvl>
  </w:abstractNum>
  <w:abstractNum w:abstractNumId="23" w15:restartNumberingAfterBreak="0">
    <w:nsid w:val="3EEE7C4A"/>
    <w:multiLevelType w:val="hybridMultilevel"/>
    <w:tmpl w:val="E97281D4"/>
    <w:lvl w:ilvl="0" w:tplc="442E0228">
      <w:numFmt w:val="bullet"/>
      <w:lvlText w:val="•"/>
      <w:lvlJc w:val="left"/>
      <w:pPr>
        <w:ind w:left="28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A07E9C">
      <w:numFmt w:val="bullet"/>
      <w:lvlText w:val="•"/>
      <w:lvlJc w:val="left"/>
      <w:pPr>
        <w:ind w:left="1187" w:hanging="168"/>
      </w:pPr>
      <w:rPr>
        <w:rFonts w:hint="default"/>
        <w:lang w:val="ru-RU" w:eastAsia="en-US" w:bidi="ar-SA"/>
      </w:rPr>
    </w:lvl>
    <w:lvl w:ilvl="2" w:tplc="96280132">
      <w:numFmt w:val="bullet"/>
      <w:lvlText w:val="•"/>
      <w:lvlJc w:val="left"/>
      <w:pPr>
        <w:ind w:left="2095" w:hanging="168"/>
      </w:pPr>
      <w:rPr>
        <w:rFonts w:hint="default"/>
        <w:lang w:val="ru-RU" w:eastAsia="en-US" w:bidi="ar-SA"/>
      </w:rPr>
    </w:lvl>
    <w:lvl w:ilvl="3" w:tplc="48B24E6E">
      <w:numFmt w:val="bullet"/>
      <w:lvlText w:val="•"/>
      <w:lvlJc w:val="left"/>
      <w:pPr>
        <w:ind w:left="3002" w:hanging="168"/>
      </w:pPr>
      <w:rPr>
        <w:rFonts w:hint="default"/>
        <w:lang w:val="ru-RU" w:eastAsia="en-US" w:bidi="ar-SA"/>
      </w:rPr>
    </w:lvl>
    <w:lvl w:ilvl="4" w:tplc="270C796E">
      <w:numFmt w:val="bullet"/>
      <w:lvlText w:val="•"/>
      <w:lvlJc w:val="left"/>
      <w:pPr>
        <w:ind w:left="3910" w:hanging="168"/>
      </w:pPr>
      <w:rPr>
        <w:rFonts w:hint="default"/>
        <w:lang w:val="ru-RU" w:eastAsia="en-US" w:bidi="ar-SA"/>
      </w:rPr>
    </w:lvl>
    <w:lvl w:ilvl="5" w:tplc="ED8EEDD6">
      <w:numFmt w:val="bullet"/>
      <w:lvlText w:val="•"/>
      <w:lvlJc w:val="left"/>
      <w:pPr>
        <w:ind w:left="4818" w:hanging="168"/>
      </w:pPr>
      <w:rPr>
        <w:rFonts w:hint="default"/>
        <w:lang w:val="ru-RU" w:eastAsia="en-US" w:bidi="ar-SA"/>
      </w:rPr>
    </w:lvl>
    <w:lvl w:ilvl="6" w:tplc="D8749BD0">
      <w:numFmt w:val="bullet"/>
      <w:lvlText w:val="•"/>
      <w:lvlJc w:val="left"/>
      <w:pPr>
        <w:ind w:left="5725" w:hanging="168"/>
      </w:pPr>
      <w:rPr>
        <w:rFonts w:hint="default"/>
        <w:lang w:val="ru-RU" w:eastAsia="en-US" w:bidi="ar-SA"/>
      </w:rPr>
    </w:lvl>
    <w:lvl w:ilvl="7" w:tplc="FC3C0D22">
      <w:numFmt w:val="bullet"/>
      <w:lvlText w:val="•"/>
      <w:lvlJc w:val="left"/>
      <w:pPr>
        <w:ind w:left="6633" w:hanging="168"/>
      </w:pPr>
      <w:rPr>
        <w:rFonts w:hint="default"/>
        <w:lang w:val="ru-RU" w:eastAsia="en-US" w:bidi="ar-SA"/>
      </w:rPr>
    </w:lvl>
    <w:lvl w:ilvl="8" w:tplc="46908F06">
      <w:numFmt w:val="bullet"/>
      <w:lvlText w:val="•"/>
      <w:lvlJc w:val="left"/>
      <w:pPr>
        <w:ind w:left="7541" w:hanging="168"/>
      </w:pPr>
      <w:rPr>
        <w:rFonts w:hint="default"/>
        <w:lang w:val="ru-RU" w:eastAsia="en-US" w:bidi="ar-SA"/>
      </w:rPr>
    </w:lvl>
  </w:abstractNum>
  <w:abstractNum w:abstractNumId="24" w15:restartNumberingAfterBreak="0">
    <w:nsid w:val="4AC2387D"/>
    <w:multiLevelType w:val="multilevel"/>
    <w:tmpl w:val="A314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AA5F6B"/>
    <w:multiLevelType w:val="multilevel"/>
    <w:tmpl w:val="C916DE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282742"/>
    <w:multiLevelType w:val="multilevel"/>
    <w:tmpl w:val="758848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E3E632E"/>
    <w:multiLevelType w:val="hybridMultilevel"/>
    <w:tmpl w:val="4ABA597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6F0327"/>
    <w:multiLevelType w:val="multilevel"/>
    <w:tmpl w:val="18FCE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992230"/>
    <w:multiLevelType w:val="multilevel"/>
    <w:tmpl w:val="995E46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5A5E8F"/>
    <w:multiLevelType w:val="multilevel"/>
    <w:tmpl w:val="A47830D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2" w15:restartNumberingAfterBreak="0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523391"/>
    <w:multiLevelType w:val="multilevel"/>
    <w:tmpl w:val="07AE1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243523"/>
    <w:multiLevelType w:val="hybridMultilevel"/>
    <w:tmpl w:val="918885CE"/>
    <w:lvl w:ilvl="0" w:tplc="AEAA4E08">
      <w:start w:val="1"/>
      <w:numFmt w:val="decimal"/>
      <w:lvlText w:val="%1)"/>
      <w:lvlJc w:val="left"/>
      <w:pPr>
        <w:ind w:left="1047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681D2">
      <w:numFmt w:val="bullet"/>
      <w:lvlText w:val="•"/>
      <w:lvlJc w:val="left"/>
      <w:pPr>
        <w:ind w:left="1899" w:hanging="305"/>
      </w:pPr>
      <w:rPr>
        <w:rFonts w:hint="default"/>
        <w:lang w:val="ru-RU" w:eastAsia="en-US" w:bidi="ar-SA"/>
      </w:rPr>
    </w:lvl>
    <w:lvl w:ilvl="2" w:tplc="C8FC0876">
      <w:numFmt w:val="bullet"/>
      <w:lvlText w:val="•"/>
      <w:lvlJc w:val="left"/>
      <w:pPr>
        <w:ind w:left="2759" w:hanging="305"/>
      </w:pPr>
      <w:rPr>
        <w:rFonts w:hint="default"/>
        <w:lang w:val="ru-RU" w:eastAsia="en-US" w:bidi="ar-SA"/>
      </w:rPr>
    </w:lvl>
    <w:lvl w:ilvl="3" w:tplc="187801F2">
      <w:numFmt w:val="bullet"/>
      <w:lvlText w:val="•"/>
      <w:lvlJc w:val="left"/>
      <w:pPr>
        <w:ind w:left="3619" w:hanging="305"/>
      </w:pPr>
      <w:rPr>
        <w:rFonts w:hint="default"/>
        <w:lang w:val="ru-RU" w:eastAsia="en-US" w:bidi="ar-SA"/>
      </w:rPr>
    </w:lvl>
    <w:lvl w:ilvl="4" w:tplc="E454F2FE">
      <w:numFmt w:val="bullet"/>
      <w:lvlText w:val="•"/>
      <w:lvlJc w:val="left"/>
      <w:pPr>
        <w:ind w:left="4479" w:hanging="305"/>
      </w:pPr>
      <w:rPr>
        <w:rFonts w:hint="default"/>
        <w:lang w:val="ru-RU" w:eastAsia="en-US" w:bidi="ar-SA"/>
      </w:rPr>
    </w:lvl>
    <w:lvl w:ilvl="5" w:tplc="A66ABBA0">
      <w:numFmt w:val="bullet"/>
      <w:lvlText w:val="•"/>
      <w:lvlJc w:val="left"/>
      <w:pPr>
        <w:ind w:left="5339" w:hanging="305"/>
      </w:pPr>
      <w:rPr>
        <w:rFonts w:hint="default"/>
        <w:lang w:val="ru-RU" w:eastAsia="en-US" w:bidi="ar-SA"/>
      </w:rPr>
    </w:lvl>
    <w:lvl w:ilvl="6" w:tplc="634E07A8">
      <w:numFmt w:val="bullet"/>
      <w:lvlText w:val="•"/>
      <w:lvlJc w:val="left"/>
      <w:pPr>
        <w:ind w:left="6199" w:hanging="305"/>
      </w:pPr>
      <w:rPr>
        <w:rFonts w:hint="default"/>
        <w:lang w:val="ru-RU" w:eastAsia="en-US" w:bidi="ar-SA"/>
      </w:rPr>
    </w:lvl>
    <w:lvl w:ilvl="7" w:tplc="24FAEEFA">
      <w:numFmt w:val="bullet"/>
      <w:lvlText w:val="•"/>
      <w:lvlJc w:val="left"/>
      <w:pPr>
        <w:ind w:left="7059" w:hanging="305"/>
      </w:pPr>
      <w:rPr>
        <w:rFonts w:hint="default"/>
        <w:lang w:val="ru-RU" w:eastAsia="en-US" w:bidi="ar-SA"/>
      </w:rPr>
    </w:lvl>
    <w:lvl w:ilvl="8" w:tplc="801AEA1E">
      <w:numFmt w:val="bullet"/>
      <w:lvlText w:val="•"/>
      <w:lvlJc w:val="left"/>
      <w:pPr>
        <w:ind w:left="7919" w:hanging="305"/>
      </w:pPr>
      <w:rPr>
        <w:rFonts w:hint="default"/>
        <w:lang w:val="ru-RU" w:eastAsia="en-US" w:bidi="ar-SA"/>
      </w:rPr>
    </w:lvl>
  </w:abstractNum>
  <w:abstractNum w:abstractNumId="35" w15:restartNumberingAfterBreak="0">
    <w:nsid w:val="635F0805"/>
    <w:multiLevelType w:val="multilevel"/>
    <w:tmpl w:val="8F52B4A2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4280E5E"/>
    <w:multiLevelType w:val="multilevel"/>
    <w:tmpl w:val="C0B6B53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65D01A99"/>
    <w:multiLevelType w:val="multilevel"/>
    <w:tmpl w:val="33EA0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7585B63"/>
    <w:multiLevelType w:val="hybridMultilevel"/>
    <w:tmpl w:val="374A64A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673037"/>
    <w:multiLevelType w:val="hybridMultilevel"/>
    <w:tmpl w:val="DBA4C21E"/>
    <w:lvl w:ilvl="0" w:tplc="9DA079CC">
      <w:start w:val="1"/>
      <w:numFmt w:val="decimal"/>
      <w:lvlText w:val="%1)"/>
      <w:lvlJc w:val="left"/>
      <w:pPr>
        <w:ind w:left="90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36EA08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DA84A1AE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FA289252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FE26A6D4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8ACE9B10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4658135E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627CAB0C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7B6C7300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abstractNum w:abstractNumId="40" w15:restartNumberingAfterBreak="0">
    <w:nsid w:val="6CD8664F"/>
    <w:multiLevelType w:val="hybridMultilevel"/>
    <w:tmpl w:val="61706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01715E"/>
    <w:multiLevelType w:val="multilevel"/>
    <w:tmpl w:val="F3DAA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5046F04"/>
    <w:multiLevelType w:val="hybridMultilevel"/>
    <w:tmpl w:val="72CC5B94"/>
    <w:lvl w:ilvl="0" w:tplc="C2FAA6B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58687E">
      <w:numFmt w:val="bullet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2" w:tplc="3160ACD0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556EBEB8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4" w:tplc="1B784FAE">
      <w:numFmt w:val="bullet"/>
      <w:lvlText w:val="•"/>
      <w:lvlJc w:val="left"/>
      <w:pPr>
        <w:ind w:left="4419" w:hanging="360"/>
      </w:pPr>
      <w:rPr>
        <w:rFonts w:hint="default"/>
        <w:lang w:val="ru-RU" w:eastAsia="en-US" w:bidi="ar-SA"/>
      </w:rPr>
    </w:lvl>
    <w:lvl w:ilvl="5" w:tplc="16287CF4"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 w:tplc="0A3E46C0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B6AAC8">
      <w:numFmt w:val="bullet"/>
      <w:lvlText w:val="•"/>
      <w:lvlJc w:val="left"/>
      <w:pPr>
        <w:ind w:left="7029" w:hanging="360"/>
      </w:pPr>
      <w:rPr>
        <w:rFonts w:hint="default"/>
        <w:lang w:val="ru-RU" w:eastAsia="en-US" w:bidi="ar-SA"/>
      </w:rPr>
    </w:lvl>
    <w:lvl w:ilvl="8" w:tplc="4FD6537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76045378"/>
    <w:multiLevelType w:val="hybridMultilevel"/>
    <w:tmpl w:val="EDC64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306342"/>
    <w:multiLevelType w:val="hybridMultilevel"/>
    <w:tmpl w:val="39F85FA4"/>
    <w:lvl w:ilvl="0" w:tplc="A00EB09C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24A18C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F830FCE6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B54258AA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E676D8FC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C19E4E8C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9F74D768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694013D8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B906BBCA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45" w15:restartNumberingAfterBreak="0">
    <w:nsid w:val="76CA6558"/>
    <w:multiLevelType w:val="multilevel"/>
    <w:tmpl w:val="754A0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909161A"/>
    <w:multiLevelType w:val="multilevel"/>
    <w:tmpl w:val="3C807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A9923A9"/>
    <w:multiLevelType w:val="multilevel"/>
    <w:tmpl w:val="9748513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7E2A601E"/>
    <w:multiLevelType w:val="multilevel"/>
    <w:tmpl w:val="477CC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6"/>
  </w:num>
  <w:num w:numId="3">
    <w:abstractNumId w:val="26"/>
  </w:num>
  <w:num w:numId="4">
    <w:abstractNumId w:val="25"/>
  </w:num>
  <w:num w:numId="5">
    <w:abstractNumId w:val="7"/>
  </w:num>
  <w:num w:numId="6">
    <w:abstractNumId w:val="14"/>
  </w:num>
  <w:num w:numId="7">
    <w:abstractNumId w:val="16"/>
  </w:num>
  <w:num w:numId="8">
    <w:abstractNumId w:val="37"/>
  </w:num>
  <w:num w:numId="9">
    <w:abstractNumId w:val="20"/>
  </w:num>
  <w:num w:numId="10">
    <w:abstractNumId w:val="19"/>
  </w:num>
  <w:num w:numId="11">
    <w:abstractNumId w:val="45"/>
  </w:num>
  <w:num w:numId="12">
    <w:abstractNumId w:val="28"/>
  </w:num>
  <w:num w:numId="13">
    <w:abstractNumId w:val="48"/>
  </w:num>
  <w:num w:numId="14">
    <w:abstractNumId w:val="32"/>
  </w:num>
  <w:num w:numId="15">
    <w:abstractNumId w:val="34"/>
  </w:num>
  <w:num w:numId="16">
    <w:abstractNumId w:val="17"/>
  </w:num>
  <w:num w:numId="17">
    <w:abstractNumId w:val="44"/>
  </w:num>
  <w:num w:numId="18">
    <w:abstractNumId w:val="42"/>
  </w:num>
  <w:num w:numId="19">
    <w:abstractNumId w:val="12"/>
  </w:num>
  <w:num w:numId="20">
    <w:abstractNumId w:val="35"/>
  </w:num>
  <w:num w:numId="21">
    <w:abstractNumId w:val="21"/>
  </w:num>
  <w:num w:numId="22">
    <w:abstractNumId w:val="47"/>
  </w:num>
  <w:num w:numId="23">
    <w:abstractNumId w:val="36"/>
  </w:num>
  <w:num w:numId="24">
    <w:abstractNumId w:val="30"/>
  </w:num>
  <w:num w:numId="25">
    <w:abstractNumId w:val="15"/>
  </w:num>
  <w:num w:numId="26">
    <w:abstractNumId w:val="39"/>
  </w:num>
  <w:num w:numId="27">
    <w:abstractNumId w:val="18"/>
  </w:num>
  <w:num w:numId="28">
    <w:abstractNumId w:val="23"/>
  </w:num>
  <w:num w:numId="29">
    <w:abstractNumId w:val="3"/>
  </w:num>
  <w:num w:numId="30">
    <w:abstractNumId w:val="2"/>
  </w:num>
  <w:num w:numId="31">
    <w:abstractNumId w:val="6"/>
  </w:num>
  <w:num w:numId="32">
    <w:abstractNumId w:val="41"/>
  </w:num>
  <w:num w:numId="33">
    <w:abstractNumId w:val="10"/>
  </w:num>
  <w:num w:numId="34">
    <w:abstractNumId w:val="11"/>
  </w:num>
  <w:num w:numId="35">
    <w:abstractNumId w:val="13"/>
  </w:num>
  <w:num w:numId="36">
    <w:abstractNumId w:val="29"/>
  </w:num>
  <w:num w:numId="37">
    <w:abstractNumId w:val="8"/>
  </w:num>
  <w:num w:numId="38">
    <w:abstractNumId w:val="33"/>
  </w:num>
  <w:num w:numId="39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1"/>
  </w:num>
  <w:num w:numId="47">
    <w:abstractNumId w:val="0"/>
  </w:num>
  <w:num w:numId="48">
    <w:abstractNumId w:val="5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2D3"/>
    <w:rsid w:val="0000480A"/>
    <w:rsid w:val="002752D3"/>
    <w:rsid w:val="004B438C"/>
    <w:rsid w:val="00887A63"/>
    <w:rsid w:val="00A30BEA"/>
    <w:rsid w:val="00A741D7"/>
    <w:rsid w:val="00D64560"/>
    <w:rsid w:val="00DC59FF"/>
    <w:rsid w:val="00F4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EA541"/>
  <w15:chartTrackingRefBased/>
  <w15:docId w15:val="{B96DF4C1-617A-4A61-A32D-4A017B87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2D3"/>
  </w:style>
  <w:style w:type="paragraph" w:styleId="1">
    <w:name w:val="heading 1"/>
    <w:basedOn w:val="a"/>
    <w:next w:val="a"/>
    <w:link w:val="10"/>
    <w:uiPriority w:val="9"/>
    <w:qFormat/>
    <w:rsid w:val="002752D3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752D3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752D3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2752D3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rsid w:val="002752D3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val="en" w:eastAsia="ru-RU"/>
    </w:rPr>
  </w:style>
  <w:style w:type="paragraph" w:styleId="6">
    <w:name w:val="heading 6"/>
    <w:basedOn w:val="a"/>
    <w:next w:val="a"/>
    <w:link w:val="60"/>
    <w:rsid w:val="002752D3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752D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2752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2752D3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2752D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2752D3"/>
    <w:rPr>
      <w:rFonts w:ascii="Calibri" w:eastAsia="Calibri" w:hAnsi="Calibri" w:cs="Calibri"/>
      <w:b/>
      <w:lang w:val="en" w:eastAsia="ru-RU"/>
    </w:rPr>
  </w:style>
  <w:style w:type="character" w:customStyle="1" w:styleId="60">
    <w:name w:val="Заголовок 6 Знак"/>
    <w:basedOn w:val="a0"/>
    <w:link w:val="6"/>
    <w:rsid w:val="002752D3"/>
    <w:rPr>
      <w:rFonts w:ascii="Calibri" w:eastAsia="Calibri" w:hAnsi="Calibri" w:cs="Calibri"/>
      <w:b/>
      <w:sz w:val="20"/>
      <w:szCs w:val="20"/>
      <w:lang w:val="en" w:eastAsia="ru-RU"/>
    </w:rPr>
  </w:style>
  <w:style w:type="paragraph" w:customStyle="1" w:styleId="11">
    <w:name w:val="Заголовок 11"/>
    <w:basedOn w:val="a"/>
    <w:next w:val="a"/>
    <w:uiPriority w:val="1"/>
    <w:qFormat/>
    <w:rsid w:val="002752D3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752D3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752D3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752D3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752D3"/>
  </w:style>
  <w:style w:type="paragraph" w:styleId="a3">
    <w:name w:val="header"/>
    <w:basedOn w:val="a"/>
    <w:link w:val="a4"/>
    <w:uiPriority w:val="99"/>
    <w:unhideWhenUsed/>
    <w:qFormat/>
    <w:rsid w:val="002752D3"/>
    <w:pPr>
      <w:tabs>
        <w:tab w:val="center" w:pos="4680"/>
        <w:tab w:val="right" w:pos="9360"/>
      </w:tabs>
      <w:spacing w:after="200" w:line="276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2752D3"/>
    <w:rPr>
      <w:rFonts w:eastAsia="Times New Roman"/>
      <w:lang w:eastAsia="ru-RU"/>
    </w:rPr>
  </w:style>
  <w:style w:type="paragraph" w:styleId="a5">
    <w:name w:val="Normal Indent"/>
    <w:basedOn w:val="a"/>
    <w:uiPriority w:val="99"/>
    <w:unhideWhenUsed/>
    <w:qFormat/>
    <w:rsid w:val="002752D3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2752D3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qFormat/>
    <w:rsid w:val="002752D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2752D3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8">
    <w:name w:val="Заголовок Знак"/>
    <w:basedOn w:val="a0"/>
    <w:link w:val="a9"/>
    <w:uiPriority w:val="10"/>
    <w:qFormat/>
    <w:rsid w:val="002752D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2752D3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2752D3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2752D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2752D3"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752D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2752D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2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1"/>
    <w:unhideWhenUsed/>
    <w:qFormat/>
    <w:rsid w:val="002752D3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110">
    <w:name w:val="Заголовок 1 Знак1"/>
    <w:basedOn w:val="a0"/>
    <w:uiPriority w:val="9"/>
    <w:rsid w:val="002752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2752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752D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752D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2752D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2752D3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2752D3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275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0">
    <w:name w:val="Hyperlink"/>
    <w:basedOn w:val="a0"/>
    <w:uiPriority w:val="99"/>
    <w:unhideWhenUsed/>
    <w:qFormat/>
    <w:rsid w:val="002752D3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75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2752D3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eastAsia="ru-RU"/>
    </w:rPr>
  </w:style>
  <w:style w:type="character" w:styleId="af2">
    <w:name w:val="Placeholder Text"/>
    <w:basedOn w:val="a0"/>
    <w:uiPriority w:val="99"/>
    <w:unhideWhenUsed/>
    <w:rsid w:val="002752D3"/>
    <w:rPr>
      <w:color w:val="808080"/>
    </w:rPr>
  </w:style>
  <w:style w:type="character" w:customStyle="1" w:styleId="placeholder-mask">
    <w:name w:val="placeholder-mask"/>
    <w:basedOn w:val="a0"/>
    <w:rsid w:val="002752D3"/>
  </w:style>
  <w:style w:type="character" w:customStyle="1" w:styleId="placeholder">
    <w:name w:val="placeholder"/>
    <w:basedOn w:val="a0"/>
    <w:rsid w:val="002752D3"/>
  </w:style>
  <w:style w:type="numbering" w:customStyle="1" w:styleId="22">
    <w:name w:val="Нет списка2"/>
    <w:next w:val="a2"/>
    <w:uiPriority w:val="99"/>
    <w:semiHidden/>
    <w:unhideWhenUsed/>
    <w:rsid w:val="002752D3"/>
  </w:style>
  <w:style w:type="table" w:customStyle="1" w:styleId="TableNormal">
    <w:name w:val="Table Normal"/>
    <w:uiPriority w:val="2"/>
    <w:semiHidden/>
    <w:unhideWhenUsed/>
    <w:qFormat/>
    <w:rsid w:val="002752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2752D3"/>
    <w:pPr>
      <w:widowControl w:val="0"/>
      <w:autoSpaceDE w:val="0"/>
      <w:autoSpaceDN w:val="0"/>
      <w:spacing w:after="0" w:line="240" w:lineRule="auto"/>
      <w:ind w:left="143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2752D3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752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32">
    <w:name w:val="Нет списка3"/>
    <w:next w:val="a2"/>
    <w:uiPriority w:val="99"/>
    <w:semiHidden/>
    <w:unhideWhenUsed/>
    <w:rsid w:val="002752D3"/>
  </w:style>
  <w:style w:type="table" w:customStyle="1" w:styleId="TableNormal0">
    <w:name w:val="TableNormal"/>
    <w:rsid w:val="002752D3"/>
    <w:pPr>
      <w:spacing w:after="200" w:line="276" w:lineRule="auto"/>
    </w:pPr>
    <w:rPr>
      <w:rFonts w:ascii="Calibri" w:eastAsia="Calibri" w:hAnsi="Calibri" w:cs="Calibri"/>
      <w:lang w:val="en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2752D3"/>
  </w:style>
  <w:style w:type="numbering" w:customStyle="1" w:styleId="51">
    <w:name w:val="Нет списка5"/>
    <w:next w:val="a2"/>
    <w:uiPriority w:val="99"/>
    <w:semiHidden/>
    <w:unhideWhenUsed/>
    <w:rsid w:val="002752D3"/>
  </w:style>
  <w:style w:type="table" w:customStyle="1" w:styleId="23">
    <w:name w:val="Сетка таблицы2"/>
    <w:basedOn w:val="a1"/>
    <w:next w:val="ab"/>
    <w:uiPriority w:val="59"/>
    <w:rsid w:val="002752D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2752D3"/>
  </w:style>
  <w:style w:type="table" w:customStyle="1" w:styleId="33">
    <w:name w:val="Сетка таблицы3"/>
    <w:basedOn w:val="a1"/>
    <w:next w:val="ab"/>
    <w:uiPriority w:val="59"/>
    <w:rsid w:val="002752D3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2752D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2752D3"/>
  </w:style>
  <w:style w:type="table" w:customStyle="1" w:styleId="43">
    <w:name w:val="Сетка таблицы4"/>
    <w:basedOn w:val="a1"/>
    <w:next w:val="ab"/>
    <w:uiPriority w:val="59"/>
    <w:rsid w:val="002752D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752D3"/>
  </w:style>
  <w:style w:type="table" w:customStyle="1" w:styleId="52">
    <w:name w:val="Сетка таблицы5"/>
    <w:basedOn w:val="a1"/>
    <w:next w:val="ab"/>
    <w:uiPriority w:val="59"/>
    <w:rsid w:val="002752D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117" Type="http://schemas.openxmlformats.org/officeDocument/2006/relationships/hyperlink" Target="https://uchi.ru/payments/products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123" Type="http://schemas.openxmlformats.org/officeDocument/2006/relationships/hyperlink" Target="http://www.dioo.ru/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hyperlink" Target="https://s.siteapi.org/00b893986f609ff/docs/36ehcq0o1agwcko4ks44w44oossocc" TargetMode="External"/><Relationship Id="rId118" Type="http://schemas.openxmlformats.org/officeDocument/2006/relationships/hyperlink" Target="https://mathematics.ru/textbook1/content.html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124" Type="http://schemas.openxmlformats.org/officeDocument/2006/relationships/fontTable" Target="fontTable.xm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49" Type="http://schemas.openxmlformats.org/officeDocument/2006/relationships/hyperlink" Target="https://m.edsoo.ru/863efa24" TargetMode="External"/><Relationship Id="rId114" Type="http://schemas.openxmlformats.org/officeDocument/2006/relationships/hyperlink" Target="https://s.siteapi.org/00b893986f609ff/docs/kfnstl0a35csgc8s08k00s4o0kko04" TargetMode="External"/><Relationship Id="rId119" Type="http://schemas.openxmlformats.org/officeDocument/2006/relationships/hyperlink" Target="http://www.unimath.ru/" TargetMode="External"/><Relationship Id="rId44" Type="http://schemas.openxmlformats.org/officeDocument/2006/relationships/hyperlink" Target="https://m.edsoo.ru/863ef3b2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120" Type="http://schemas.openxmlformats.org/officeDocument/2006/relationships/hyperlink" Target="http://school-collection.edu.ru/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115" Type="http://schemas.openxmlformats.org/officeDocument/2006/relationships/hyperlink" Target="https://s.siteapi.org/00b893986f609ff/docs/3l59wd6ac8is0sgsko0wgc448kg84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121" Type="http://schemas.openxmlformats.org/officeDocument/2006/relationships/hyperlink" Target="https://edu.gov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116" Type="http://schemas.openxmlformats.org/officeDocument/2006/relationships/hyperlink" Target="https://resh.edu.ru/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Relationship Id="rId15" Type="http://schemas.openxmlformats.org/officeDocument/2006/relationships/hyperlink" Target="https://m.edsoo.ru/7f417fb2" TargetMode="External"/><Relationship Id="rId36" Type="http://schemas.openxmlformats.org/officeDocument/2006/relationships/hyperlink" Target="https://m.edsoo.ru/863ee4bc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52" Type="http://schemas.openxmlformats.org/officeDocument/2006/relationships/hyperlink" Target="https://m.edsoo.ru/863f029e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122" Type="http://schemas.openxmlformats.org/officeDocument/2006/relationships/hyperlink" Target="http://fip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5696</Words>
  <Characters>32473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8</cp:revision>
  <dcterms:created xsi:type="dcterms:W3CDTF">2025-09-14T15:48:00Z</dcterms:created>
  <dcterms:modified xsi:type="dcterms:W3CDTF">2025-10-05T20:42:00Z</dcterms:modified>
</cp:coreProperties>
</file>